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6029968" name="5af2225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286632" name="5af22250-ad8c-11f0-aada-8bb309fec1c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9500546" name="746c32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6435589" name="746c32c0-ad8c-11f0-aada-8bb309fec1c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9356024" name="8a256a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4006332" name="8a256aa0-ad8c-11f0-aada-8bb309fec1c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0647768" name="a18c046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995510" name="a18c0460-ad8c-11f0-aada-8bb309fec1c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2250903" name="bb94c04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246919" name="bb94c040-ad8c-11f0-aada-8bb309fec1c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1932580" name="2fc85ee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587186" name="2fc85ee0-ad8d-11f0-aada-8bb309fec1c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3958647" name="414685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5502649" name="41468520-ad8d-11f0-aada-8bb309fec1c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9006705" name="67fbbaf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16940" name="67fbbaf0-ad8d-11f0-aada-8bb309fec1c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347429" name="aeedcf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814587" name="aeedcf20-ad8d-11f0-aada-8bb309fec1c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/ WC / Gang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6042048" name="63c9b49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859938" name="63c9b490-ad8e-11f0-aada-8bb309fec1c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16543" name="7e1741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071103" name="7e1741a0-ad8e-11f0-aada-8bb309fec1c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9451980" name="8ea625e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6363895" name="8ea625e0-ad8e-11f0-aada-8bb309fec1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6330284" name="ff8394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6844961" name="ff8394a0-ad8e-11f0-aada-8bb309fec1c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9258472" name="3d3027a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2030766" name="3d3027a0-ad8f-11f0-aada-8bb309fec1c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9925254" name="3acd3bf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666426" name="3acd3bf0-ad90-11f0-aada-8bb309fec1c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7671813" name="dbcb91e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179077" name="dbcb91e0-ad91-11f0-aada-8bb309fec1c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8586867" name="ee8ee25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972290" name="ee8ee250-ad91-11f0-aada-8bb309fec1c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6324432" name="ff1d034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715564" name="ff1d0340-ad91-11f0-aada-8bb309fec1c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5681714" name="0cff170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549919" name="0cff1700-ad92-11f0-aada-8bb309fec1c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5517944" name="9a3e4cd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41952" name="9a3e4cd0-ad92-11f0-aada-8bb309fec1c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 WC /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3505104" name="3e3083d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855246" name="3e3083d0-ad93-11f0-aada-8bb309fec1c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 WC /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4919949" name="5913c13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459497" name="5913c130-ad93-11f0-aada-8bb309fec1c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696410" name="927b307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416301" name="927b3070-ad93-11f0-aada-8bb309fec1c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488068" name="dcdd3e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4578028" name="dcdd3e10-ad93-11f0-aada-8bb309fec1c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5176108" name="676199a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645090" name="676199a0-ad94-11f0-aada-8bb309fec1c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6342743" name="ccd71c6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036077" name="ccd71c60-ad94-11f0-aada-8bb309fec1c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9524584" name="0217020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651628" name="02170200-ad95-11f0-aada-8bb309fec1c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5995977" name="558901e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726245" name="558901e0-ad95-11f0-aada-8bb309fec1c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7976323" name="7f4f966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250948" name="7f4f9660-ad95-11f0-aada-8bb309fec1c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501127" name="dca5534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792188" name="dca55340-ad95-11f0-aada-8bb309fec1c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9475705" name="38bd11e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079471" name="38bd11e0-ad96-11f0-aada-8bb309fec1c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3887338" name="78bcbc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6630756" name="78bcbca0-ad96-11f0-aada-8bb309fec1c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5153441" name="d684271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917859" name="d6842710-ad96-11f0-aada-8bb309fec1c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6704921" name="b6be58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756498" name="b6be5800-ad97-11f0-aada-8bb309fec1c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0833178" name="cb19115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952659" name="cb191150-ad97-11f0-aada-8bb309fec1c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3158092" name="da55d31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6091096" name="da55d310-ad97-11f0-aada-8bb309fec1c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3070949" name="3d2b7da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755673" name="3d2b7da0-ad98-11f0-aada-8bb309fec1c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Steinhalden 7, 5642 Mühlau</w:t>
          </w:r>
        </w:p>
        <w:p>
          <w:pPr>
            <w:spacing w:before="0" w:after="0"/>
          </w:pPr>
          <w:r>
            <w:t>519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